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B348D2" w:rsidTr="009E3321">
        <w:tc>
          <w:tcPr>
            <w:tcW w:w="3547" w:type="dxa"/>
          </w:tcPr>
          <w:p w:rsidR="00B348D2" w:rsidRPr="00295665" w:rsidRDefault="00B348D2" w:rsidP="009E3321">
            <w:pPr>
              <w:pStyle w:val="BodyText"/>
              <w:shd w:val="clear" w:color="auto" w:fill="auto"/>
              <w:spacing w:line="240" w:lineRule="auto"/>
              <w:ind w:firstLine="0"/>
              <w:jc w:val="center"/>
              <w:rPr>
                <w:b w:val="0"/>
                <w:bCs w:val="0"/>
                <w:smallCaps w:val="0"/>
                <w:strike w:val="0"/>
                <w:noProof w:val="0"/>
                <w:sz w:val="28"/>
                <w:szCs w:val="28"/>
                <w:lang w:val="uk-UA"/>
              </w:rPr>
            </w:pPr>
            <w:r w:rsidRPr="00295665">
              <w:rPr>
                <w:b w:val="0"/>
                <w:bCs w:val="0"/>
                <w:smallCaps w:val="0"/>
                <w:strike w:val="0"/>
                <w:noProof w:val="0"/>
                <w:sz w:val="28"/>
                <w:szCs w:val="28"/>
                <w:lang w:val="uk-UA"/>
              </w:rPr>
              <w:t>Первино зареєстровано</w:t>
            </w:r>
          </w:p>
          <w:p w:rsidR="00B348D2" w:rsidRPr="00295665" w:rsidRDefault="00B348D2" w:rsidP="009E3321">
            <w:pPr>
              <w:pStyle w:val="BodyText"/>
              <w:shd w:val="clear" w:color="auto" w:fill="auto"/>
              <w:spacing w:line="240" w:lineRule="auto"/>
              <w:ind w:firstLine="0"/>
              <w:jc w:val="center"/>
              <w:rPr>
                <w:b w:val="0"/>
                <w:bCs w:val="0"/>
                <w:smallCaps w:val="0"/>
                <w:strike w:val="0"/>
                <w:noProof w:val="0"/>
                <w:sz w:val="28"/>
                <w:szCs w:val="28"/>
                <w:lang w:val="uk-UA"/>
              </w:rPr>
            </w:pPr>
            <w:r w:rsidRPr="00295665">
              <w:rPr>
                <w:b w:val="0"/>
                <w:bCs w:val="0"/>
                <w:smallCaps w:val="0"/>
                <w:strike w:val="0"/>
                <w:noProof w:val="0"/>
                <w:sz w:val="28"/>
                <w:szCs w:val="28"/>
                <w:lang w:val="uk-UA"/>
              </w:rPr>
              <w:t>розпорядження голови</w:t>
            </w:r>
          </w:p>
          <w:p w:rsidR="00B348D2" w:rsidRPr="00295665" w:rsidRDefault="00B348D2" w:rsidP="009E3321">
            <w:pPr>
              <w:pStyle w:val="BodyText"/>
              <w:shd w:val="clear" w:color="auto" w:fill="auto"/>
              <w:spacing w:line="240" w:lineRule="auto"/>
              <w:ind w:firstLine="0"/>
              <w:jc w:val="center"/>
              <w:rPr>
                <w:b w:val="0"/>
                <w:bCs w:val="0"/>
                <w:smallCaps w:val="0"/>
                <w:strike w:val="0"/>
                <w:noProof w:val="0"/>
                <w:sz w:val="28"/>
                <w:szCs w:val="28"/>
                <w:lang w:val="uk-UA"/>
              </w:rPr>
            </w:pPr>
            <w:r w:rsidRPr="00295665">
              <w:rPr>
                <w:b w:val="0"/>
                <w:bCs w:val="0"/>
                <w:smallCaps w:val="0"/>
                <w:strike w:val="0"/>
                <w:noProof w:val="0"/>
                <w:sz w:val="28"/>
                <w:szCs w:val="28"/>
                <w:lang w:val="uk-UA"/>
              </w:rPr>
              <w:t>Василівської райдержадміністрації</w:t>
            </w:r>
          </w:p>
          <w:p w:rsidR="00B348D2" w:rsidRPr="00295665" w:rsidRDefault="00B348D2" w:rsidP="00E44052">
            <w:pPr>
              <w:pStyle w:val="BodyText"/>
              <w:shd w:val="clear" w:color="auto" w:fill="auto"/>
              <w:spacing w:line="240" w:lineRule="auto"/>
              <w:ind w:firstLine="0"/>
              <w:jc w:val="center"/>
              <w:rPr>
                <w:b w:val="0"/>
                <w:bCs w:val="0"/>
                <w:smallCaps w:val="0"/>
                <w:strike w:val="0"/>
                <w:noProof w:val="0"/>
                <w:sz w:val="28"/>
                <w:szCs w:val="28"/>
              </w:rPr>
            </w:pPr>
            <w:r w:rsidRPr="00295665">
              <w:rPr>
                <w:b w:val="0"/>
                <w:bCs w:val="0"/>
                <w:smallCaps w:val="0"/>
                <w:strike w:val="0"/>
                <w:noProof w:val="0"/>
                <w:sz w:val="28"/>
                <w:szCs w:val="28"/>
                <w:lang w:val="uk-UA"/>
              </w:rPr>
              <w:t>від 22.08.2002 №446/01</w:t>
            </w:r>
          </w:p>
        </w:tc>
        <w:tc>
          <w:tcPr>
            <w:tcW w:w="5973" w:type="dxa"/>
          </w:tcPr>
          <w:p w:rsidR="00B348D2" w:rsidRPr="00A27CC8" w:rsidRDefault="00B348D2" w:rsidP="00D2010F">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B348D2" w:rsidRPr="00A27CC8" w:rsidRDefault="00B348D2" w:rsidP="00D2010F">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B348D2" w:rsidRPr="00A27CC8" w:rsidRDefault="00B348D2" w:rsidP="00D2010F">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B348D2" w:rsidRPr="00A27CC8" w:rsidRDefault="00B348D2" w:rsidP="00D2010F">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B348D2" w:rsidRPr="00295665" w:rsidRDefault="00B348D2" w:rsidP="009E3321">
            <w:pPr>
              <w:pStyle w:val="BodyText"/>
              <w:shd w:val="clear" w:color="auto" w:fill="auto"/>
              <w:spacing w:line="240" w:lineRule="auto"/>
              <w:ind w:firstLine="0"/>
              <w:jc w:val="center"/>
              <w:rPr>
                <w:b w:val="0"/>
                <w:bCs w:val="0"/>
                <w:smallCaps w:val="0"/>
                <w:strike w:val="0"/>
                <w:noProof w:val="0"/>
                <w:sz w:val="28"/>
                <w:szCs w:val="28"/>
                <w:lang w:val="uk-UA"/>
              </w:rPr>
            </w:pPr>
          </w:p>
          <w:p w:rsidR="00B348D2" w:rsidRPr="00295665" w:rsidRDefault="00B348D2" w:rsidP="009E3321">
            <w:pPr>
              <w:pStyle w:val="BodyText"/>
              <w:shd w:val="clear" w:color="auto" w:fill="auto"/>
              <w:spacing w:line="240" w:lineRule="auto"/>
              <w:ind w:firstLine="0"/>
              <w:rPr>
                <w:b w:val="0"/>
                <w:bCs w:val="0"/>
                <w:smallCaps w:val="0"/>
                <w:strike w:val="0"/>
                <w:noProof w:val="0"/>
                <w:sz w:val="28"/>
                <w:szCs w:val="28"/>
                <w:lang w:val="uk-UA"/>
              </w:rPr>
            </w:pPr>
            <w:r w:rsidRPr="00295665">
              <w:rPr>
                <w:b w:val="0"/>
                <w:bCs w:val="0"/>
                <w:smallCaps w:val="0"/>
                <w:strike w:val="0"/>
                <w:noProof w:val="0"/>
                <w:sz w:val="28"/>
                <w:szCs w:val="28"/>
                <w:lang w:val="uk-UA"/>
              </w:rPr>
              <w:t>Голова районної ради</w:t>
            </w:r>
          </w:p>
          <w:p w:rsidR="00B348D2" w:rsidRPr="00295665" w:rsidRDefault="00B348D2" w:rsidP="009E3321">
            <w:pPr>
              <w:pStyle w:val="BodyText"/>
              <w:shd w:val="clear" w:color="auto" w:fill="auto"/>
              <w:spacing w:line="240" w:lineRule="auto"/>
              <w:ind w:firstLine="0"/>
              <w:jc w:val="center"/>
              <w:rPr>
                <w:b w:val="0"/>
                <w:bCs w:val="0"/>
                <w:smallCaps w:val="0"/>
                <w:strike w:val="0"/>
                <w:noProof w:val="0"/>
                <w:sz w:val="28"/>
                <w:szCs w:val="28"/>
                <w:lang w:val="uk-UA"/>
              </w:rPr>
            </w:pPr>
          </w:p>
          <w:p w:rsidR="00B348D2" w:rsidRPr="00295665" w:rsidRDefault="00B348D2" w:rsidP="009E3321">
            <w:pPr>
              <w:pStyle w:val="BodyText"/>
              <w:shd w:val="clear" w:color="auto" w:fill="auto"/>
              <w:spacing w:line="240" w:lineRule="auto"/>
              <w:ind w:firstLine="0"/>
              <w:jc w:val="right"/>
              <w:rPr>
                <w:b w:val="0"/>
                <w:bCs w:val="0"/>
                <w:smallCaps w:val="0"/>
                <w:strike w:val="0"/>
                <w:noProof w:val="0"/>
                <w:sz w:val="28"/>
                <w:szCs w:val="28"/>
                <w:lang w:val="uk-UA"/>
              </w:rPr>
            </w:pPr>
            <w:r w:rsidRPr="00295665">
              <w:rPr>
                <w:b w:val="0"/>
                <w:bCs w:val="0"/>
                <w:smallCaps w:val="0"/>
                <w:strike w:val="0"/>
                <w:noProof w:val="0"/>
                <w:sz w:val="28"/>
                <w:szCs w:val="28"/>
                <w:lang w:val="uk-UA"/>
              </w:rPr>
              <w:t>__________ Д.С.Калінін</w:t>
            </w:r>
          </w:p>
        </w:tc>
      </w:tr>
      <w:tr w:rsidR="00B348D2" w:rsidTr="009E3321">
        <w:tc>
          <w:tcPr>
            <w:tcW w:w="3547" w:type="dxa"/>
          </w:tcPr>
          <w:p w:rsidR="00B348D2" w:rsidRPr="00295665" w:rsidRDefault="00B348D2"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B348D2" w:rsidRPr="00295665" w:rsidRDefault="00B348D2" w:rsidP="009E3321">
            <w:pPr>
              <w:pStyle w:val="BodyText"/>
              <w:shd w:val="clear" w:color="auto" w:fill="auto"/>
              <w:spacing w:line="240" w:lineRule="auto"/>
              <w:ind w:firstLine="0"/>
              <w:jc w:val="center"/>
              <w:rPr>
                <w:b w:val="0"/>
                <w:bCs w:val="0"/>
                <w:smallCaps w:val="0"/>
                <w:strike w:val="0"/>
                <w:noProof w:val="0"/>
                <w:sz w:val="28"/>
                <w:szCs w:val="28"/>
                <w:lang w:val="uk-UA"/>
              </w:rPr>
            </w:pPr>
          </w:p>
          <w:p w:rsidR="00B348D2" w:rsidRPr="00295665" w:rsidRDefault="00B348D2" w:rsidP="009E3321">
            <w:pPr>
              <w:pStyle w:val="BodyText"/>
              <w:shd w:val="clear" w:color="auto" w:fill="auto"/>
              <w:spacing w:line="240" w:lineRule="auto"/>
              <w:ind w:firstLine="0"/>
              <w:jc w:val="center"/>
              <w:rPr>
                <w:b w:val="0"/>
                <w:bCs w:val="0"/>
                <w:smallCaps w:val="0"/>
                <w:strike w:val="0"/>
                <w:noProof w:val="0"/>
                <w:sz w:val="28"/>
                <w:szCs w:val="28"/>
                <w:lang w:val="uk-UA"/>
              </w:rPr>
            </w:pPr>
            <w:r w:rsidRPr="00295665">
              <w:rPr>
                <w:b w:val="0"/>
                <w:bCs w:val="0"/>
                <w:smallCaps w:val="0"/>
                <w:strike w:val="0"/>
                <w:noProof w:val="0"/>
                <w:sz w:val="28"/>
                <w:szCs w:val="28"/>
                <w:lang w:val="uk-UA"/>
              </w:rPr>
              <w:t>Погоджено:</w:t>
            </w:r>
          </w:p>
          <w:p w:rsidR="00B348D2" w:rsidRPr="00295665" w:rsidRDefault="00B348D2" w:rsidP="009E3321">
            <w:pPr>
              <w:pStyle w:val="BodyText"/>
              <w:shd w:val="clear" w:color="auto" w:fill="auto"/>
              <w:spacing w:line="240" w:lineRule="auto"/>
              <w:ind w:firstLine="0"/>
              <w:jc w:val="center"/>
              <w:rPr>
                <w:b w:val="0"/>
                <w:bCs w:val="0"/>
                <w:smallCaps w:val="0"/>
                <w:strike w:val="0"/>
                <w:noProof w:val="0"/>
                <w:sz w:val="28"/>
                <w:szCs w:val="28"/>
                <w:lang w:val="uk-UA"/>
              </w:rPr>
            </w:pPr>
            <w:r w:rsidRPr="00295665">
              <w:rPr>
                <w:b w:val="0"/>
                <w:bCs w:val="0"/>
                <w:smallCaps w:val="0"/>
                <w:strike w:val="0"/>
                <w:noProof w:val="0"/>
                <w:sz w:val="28"/>
                <w:szCs w:val="28"/>
                <w:lang w:val="uk-UA"/>
              </w:rPr>
              <w:t>Відділ освіти, молоді та спорту</w:t>
            </w:r>
          </w:p>
          <w:p w:rsidR="00B348D2" w:rsidRPr="00295665" w:rsidRDefault="00B348D2" w:rsidP="009E3321">
            <w:pPr>
              <w:pStyle w:val="BodyText"/>
              <w:shd w:val="clear" w:color="auto" w:fill="auto"/>
              <w:spacing w:line="240" w:lineRule="auto"/>
              <w:ind w:firstLine="0"/>
              <w:jc w:val="center"/>
              <w:rPr>
                <w:b w:val="0"/>
                <w:bCs w:val="0"/>
                <w:smallCaps w:val="0"/>
                <w:strike w:val="0"/>
                <w:noProof w:val="0"/>
                <w:sz w:val="28"/>
                <w:szCs w:val="28"/>
                <w:lang w:val="uk-UA"/>
              </w:rPr>
            </w:pPr>
            <w:r w:rsidRPr="00295665">
              <w:rPr>
                <w:b w:val="0"/>
                <w:bCs w:val="0"/>
                <w:smallCaps w:val="0"/>
                <w:strike w:val="0"/>
                <w:noProof w:val="0"/>
                <w:sz w:val="28"/>
                <w:szCs w:val="28"/>
                <w:lang w:val="uk-UA"/>
              </w:rPr>
              <w:t>Василівської райдержадміністрації</w:t>
            </w:r>
          </w:p>
          <w:p w:rsidR="00B348D2" w:rsidRPr="00295665" w:rsidRDefault="00B348D2" w:rsidP="009E3321">
            <w:pPr>
              <w:pStyle w:val="BodyText"/>
              <w:shd w:val="clear" w:color="auto" w:fill="auto"/>
              <w:spacing w:line="240" w:lineRule="auto"/>
              <w:ind w:firstLine="0"/>
              <w:rPr>
                <w:b w:val="0"/>
                <w:bCs w:val="0"/>
                <w:smallCaps w:val="0"/>
                <w:strike w:val="0"/>
                <w:noProof w:val="0"/>
                <w:sz w:val="28"/>
                <w:szCs w:val="28"/>
                <w:lang w:val="uk-UA"/>
              </w:rPr>
            </w:pPr>
          </w:p>
          <w:p w:rsidR="00B348D2" w:rsidRPr="00295665" w:rsidRDefault="00B348D2" w:rsidP="009E3321">
            <w:pPr>
              <w:pStyle w:val="BodyText"/>
              <w:shd w:val="clear" w:color="auto" w:fill="auto"/>
              <w:spacing w:line="240" w:lineRule="auto"/>
              <w:ind w:firstLine="0"/>
              <w:rPr>
                <w:b w:val="0"/>
                <w:bCs w:val="0"/>
                <w:smallCaps w:val="0"/>
                <w:strike w:val="0"/>
                <w:noProof w:val="0"/>
                <w:sz w:val="28"/>
                <w:szCs w:val="28"/>
                <w:lang w:val="uk-UA"/>
              </w:rPr>
            </w:pPr>
            <w:r w:rsidRPr="00295665">
              <w:rPr>
                <w:b w:val="0"/>
                <w:bCs w:val="0"/>
                <w:smallCaps w:val="0"/>
                <w:strike w:val="0"/>
                <w:noProof w:val="0"/>
                <w:sz w:val="28"/>
                <w:szCs w:val="28"/>
                <w:lang w:val="uk-UA"/>
              </w:rPr>
              <w:t>Начальник відділу</w:t>
            </w:r>
          </w:p>
          <w:p w:rsidR="00B348D2" w:rsidRPr="00295665" w:rsidRDefault="00B348D2" w:rsidP="009E3321">
            <w:pPr>
              <w:pStyle w:val="BodyText"/>
              <w:shd w:val="clear" w:color="auto" w:fill="auto"/>
              <w:spacing w:line="240" w:lineRule="auto"/>
              <w:ind w:firstLine="0"/>
              <w:jc w:val="right"/>
              <w:rPr>
                <w:b w:val="0"/>
                <w:bCs w:val="0"/>
                <w:smallCaps w:val="0"/>
                <w:strike w:val="0"/>
                <w:noProof w:val="0"/>
                <w:sz w:val="28"/>
                <w:szCs w:val="28"/>
                <w:lang w:val="uk-UA"/>
              </w:rPr>
            </w:pPr>
            <w:r w:rsidRPr="00295665">
              <w:rPr>
                <w:b w:val="0"/>
                <w:bCs w:val="0"/>
                <w:smallCaps w:val="0"/>
                <w:strike w:val="0"/>
                <w:noProof w:val="0"/>
                <w:sz w:val="28"/>
                <w:szCs w:val="28"/>
                <w:lang w:val="uk-UA"/>
              </w:rPr>
              <w:t>___________В.І. Онищенко</w:t>
            </w:r>
          </w:p>
        </w:tc>
      </w:tr>
    </w:tbl>
    <w:p w:rsidR="00B348D2" w:rsidRPr="001B510D" w:rsidRDefault="00B348D2" w:rsidP="00A80979">
      <w:pPr>
        <w:pStyle w:val="BodyText"/>
        <w:shd w:val="clear" w:color="auto" w:fill="auto"/>
        <w:spacing w:line="240" w:lineRule="auto"/>
        <w:ind w:firstLine="0"/>
        <w:rPr>
          <w:sz w:val="28"/>
          <w:szCs w:val="28"/>
          <w:lang w:val="uk-UA"/>
        </w:rPr>
      </w:pPr>
    </w:p>
    <w:p w:rsidR="00B348D2" w:rsidRPr="001B510D" w:rsidRDefault="00B348D2" w:rsidP="00A80979">
      <w:pPr>
        <w:pStyle w:val="BodyText"/>
        <w:shd w:val="clear" w:color="auto" w:fill="auto"/>
        <w:spacing w:line="240" w:lineRule="auto"/>
        <w:ind w:left="6237" w:firstLine="0"/>
        <w:rPr>
          <w:sz w:val="28"/>
          <w:szCs w:val="28"/>
          <w:lang w:val="uk-UA"/>
        </w:rPr>
      </w:pPr>
    </w:p>
    <w:p w:rsidR="00B348D2" w:rsidRPr="001B510D" w:rsidRDefault="00B348D2" w:rsidP="00A80979">
      <w:pPr>
        <w:pStyle w:val="BodyText"/>
        <w:shd w:val="clear" w:color="auto" w:fill="auto"/>
        <w:spacing w:line="240" w:lineRule="auto"/>
        <w:ind w:left="6237" w:firstLine="0"/>
        <w:rPr>
          <w:sz w:val="28"/>
          <w:szCs w:val="28"/>
          <w:lang w:val="uk-UA"/>
        </w:rPr>
      </w:pPr>
    </w:p>
    <w:p w:rsidR="00B348D2" w:rsidRPr="001B510D" w:rsidRDefault="00B348D2" w:rsidP="00A80979">
      <w:pPr>
        <w:pStyle w:val="BodyText"/>
        <w:shd w:val="clear" w:color="auto" w:fill="auto"/>
        <w:spacing w:line="240" w:lineRule="auto"/>
        <w:ind w:left="6237" w:firstLine="0"/>
        <w:rPr>
          <w:sz w:val="28"/>
          <w:szCs w:val="28"/>
          <w:lang w:val="uk-UA"/>
        </w:rPr>
      </w:pPr>
    </w:p>
    <w:p w:rsidR="00B348D2" w:rsidRPr="001B510D" w:rsidRDefault="00B348D2" w:rsidP="00A80979">
      <w:pPr>
        <w:pStyle w:val="BodyText"/>
        <w:shd w:val="clear" w:color="auto" w:fill="auto"/>
        <w:spacing w:line="240" w:lineRule="auto"/>
        <w:ind w:left="6237" w:firstLine="0"/>
        <w:rPr>
          <w:sz w:val="28"/>
          <w:szCs w:val="28"/>
          <w:lang w:val="uk-UA"/>
        </w:rPr>
      </w:pPr>
    </w:p>
    <w:p w:rsidR="00B348D2" w:rsidRPr="001B510D" w:rsidRDefault="00B348D2" w:rsidP="00A80979">
      <w:pPr>
        <w:pStyle w:val="BodyText"/>
        <w:shd w:val="clear" w:color="auto" w:fill="auto"/>
        <w:spacing w:line="240" w:lineRule="auto"/>
        <w:ind w:left="6237" w:firstLine="0"/>
        <w:rPr>
          <w:sz w:val="28"/>
          <w:szCs w:val="28"/>
          <w:lang w:val="uk-UA"/>
        </w:rPr>
      </w:pPr>
    </w:p>
    <w:p w:rsidR="00B348D2" w:rsidRPr="001B510D" w:rsidRDefault="00B348D2" w:rsidP="001B510D">
      <w:pPr>
        <w:jc w:val="center"/>
        <w:rPr>
          <w:rFonts w:ascii="Times New Roman" w:hAnsi="Times New Roman"/>
          <w:b/>
          <w:spacing w:val="-11"/>
          <w:sz w:val="28"/>
          <w:szCs w:val="28"/>
        </w:rPr>
      </w:pPr>
      <w:r w:rsidRPr="001B510D">
        <w:rPr>
          <w:rFonts w:ascii="Times New Roman" w:hAnsi="Times New Roman"/>
          <w:b/>
          <w:spacing w:val="-11"/>
          <w:sz w:val="28"/>
          <w:szCs w:val="28"/>
        </w:rPr>
        <w:t>СТАТУТ</w:t>
      </w:r>
    </w:p>
    <w:p w:rsidR="00B348D2" w:rsidRPr="001B510D" w:rsidRDefault="00B348D2" w:rsidP="001B510D">
      <w:pPr>
        <w:jc w:val="center"/>
        <w:rPr>
          <w:rFonts w:ascii="Times New Roman" w:hAnsi="Times New Roman"/>
          <w:b/>
          <w:spacing w:val="-11"/>
          <w:sz w:val="28"/>
          <w:szCs w:val="28"/>
        </w:rPr>
      </w:pPr>
      <w:r w:rsidRPr="001B510D">
        <w:rPr>
          <w:rFonts w:ascii="Times New Roman" w:hAnsi="Times New Roman"/>
          <w:b/>
          <w:spacing w:val="-11"/>
          <w:sz w:val="28"/>
          <w:szCs w:val="28"/>
        </w:rPr>
        <w:t>КОМУНАЛЬНОГО ЗАКЛАДУ</w:t>
      </w:r>
    </w:p>
    <w:p w:rsidR="00B348D2" w:rsidRPr="001B510D" w:rsidRDefault="00B348D2" w:rsidP="001B510D">
      <w:pPr>
        <w:jc w:val="center"/>
        <w:rPr>
          <w:rFonts w:ascii="Times New Roman" w:hAnsi="Times New Roman"/>
          <w:b/>
          <w:spacing w:val="-11"/>
          <w:sz w:val="28"/>
          <w:szCs w:val="28"/>
        </w:rPr>
      </w:pPr>
      <w:r w:rsidRPr="001B510D">
        <w:rPr>
          <w:rFonts w:ascii="Times New Roman" w:hAnsi="Times New Roman"/>
          <w:b/>
          <w:spacing w:val="-11"/>
          <w:sz w:val="28"/>
          <w:szCs w:val="28"/>
        </w:rPr>
        <w:t>«СТЕПНОГІРСЬКА ЗАГАЛЬНООСВІТНЯ ШКОЛА І-ІІІ СТУПЕНІВ»</w:t>
      </w:r>
    </w:p>
    <w:p w:rsidR="00B348D2" w:rsidRPr="001B510D" w:rsidRDefault="00B348D2" w:rsidP="001B510D">
      <w:pPr>
        <w:jc w:val="center"/>
        <w:rPr>
          <w:rFonts w:ascii="Times New Roman" w:hAnsi="Times New Roman"/>
          <w:b/>
          <w:spacing w:val="-11"/>
          <w:sz w:val="28"/>
          <w:szCs w:val="28"/>
        </w:rPr>
      </w:pPr>
      <w:r w:rsidRPr="001B510D">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1B510D">
        <w:rPr>
          <w:rFonts w:ascii="Times New Roman" w:hAnsi="Times New Roman"/>
          <w:b/>
          <w:spacing w:val="-11"/>
          <w:sz w:val="28"/>
          <w:szCs w:val="28"/>
        </w:rPr>
        <w:t>ЗАПОРІЗЬКОЇ ОБЛАСТІ</w:t>
      </w:r>
    </w:p>
    <w:p w:rsidR="00B348D2" w:rsidRPr="001B510D" w:rsidRDefault="00B348D2" w:rsidP="001B510D">
      <w:pPr>
        <w:jc w:val="center"/>
        <w:rPr>
          <w:rFonts w:ascii="Times New Roman" w:hAnsi="Times New Roman"/>
          <w:b/>
          <w:spacing w:val="-11"/>
          <w:sz w:val="28"/>
          <w:szCs w:val="28"/>
        </w:rPr>
      </w:pPr>
      <w:r w:rsidRPr="001B510D">
        <w:rPr>
          <w:rFonts w:ascii="Times New Roman" w:hAnsi="Times New Roman"/>
          <w:b/>
          <w:spacing w:val="-11"/>
          <w:sz w:val="28"/>
          <w:szCs w:val="28"/>
        </w:rPr>
        <w:t>(</w:t>
      </w:r>
      <w:r w:rsidRPr="001B510D">
        <w:rPr>
          <w:rFonts w:ascii="Times New Roman" w:hAnsi="Times New Roman"/>
          <w:b/>
          <w:spacing w:val="-11"/>
          <w:sz w:val="28"/>
        </w:rPr>
        <w:t>нова редакція</w:t>
      </w:r>
      <w:r w:rsidRPr="001B510D">
        <w:rPr>
          <w:rFonts w:ascii="Times New Roman" w:hAnsi="Times New Roman"/>
          <w:b/>
          <w:spacing w:val="-11"/>
          <w:sz w:val="28"/>
          <w:szCs w:val="28"/>
        </w:rPr>
        <w:t>)</w:t>
      </w:r>
    </w:p>
    <w:p w:rsidR="00B348D2" w:rsidRDefault="00B348D2" w:rsidP="00A80979">
      <w:pPr>
        <w:pStyle w:val="BodyText"/>
        <w:shd w:val="clear" w:color="auto" w:fill="auto"/>
        <w:spacing w:line="240" w:lineRule="auto"/>
        <w:ind w:firstLine="0"/>
        <w:jc w:val="both"/>
        <w:rPr>
          <w:rStyle w:val="11"/>
          <w:strike/>
          <w:sz w:val="28"/>
          <w:szCs w:val="28"/>
          <w:lang w:val="uk-UA" w:eastAsia="uk-UA"/>
        </w:rPr>
      </w:pPr>
    </w:p>
    <w:p w:rsidR="00B348D2" w:rsidRPr="001B510D" w:rsidRDefault="00B348D2" w:rsidP="00A80979">
      <w:pPr>
        <w:pStyle w:val="BodyText"/>
        <w:shd w:val="clear" w:color="auto" w:fill="auto"/>
        <w:spacing w:line="240" w:lineRule="auto"/>
        <w:ind w:firstLine="0"/>
        <w:jc w:val="both"/>
        <w:rPr>
          <w:rStyle w:val="11"/>
          <w:strike/>
          <w:sz w:val="28"/>
          <w:szCs w:val="28"/>
          <w:lang w:val="uk-UA"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Default="00B348D2" w:rsidP="00A80979">
      <w:pPr>
        <w:pStyle w:val="BodyText"/>
        <w:shd w:val="clear" w:color="auto" w:fill="auto"/>
        <w:spacing w:line="240" w:lineRule="auto"/>
        <w:ind w:firstLine="0"/>
        <w:jc w:val="both"/>
        <w:rPr>
          <w:rStyle w:val="11"/>
          <w:strike/>
          <w:sz w:val="28"/>
          <w:szCs w:val="28"/>
          <w:lang w:eastAsia="uk-UA"/>
        </w:rPr>
      </w:pPr>
    </w:p>
    <w:p w:rsidR="00B348D2" w:rsidRPr="00A80979" w:rsidRDefault="00B348D2"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B348D2" w:rsidRPr="001B510D" w:rsidRDefault="00B348D2"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1.1. КОМУНАЛЬНИЙ ЗАКЛАД «СТЕПНОГІРСЬКА ЗАГАЛЬНООСВІТНЯ ШКОЛА І-ІІІ СТУПЕНІВ» ВАСИЛІВСЬКОЇ РАЙОННОЇ РАДИ ЗАПОРІЗЬКОЇ ОБЛАСТІ (далі навчальний заклад), створе</w:t>
      </w:r>
      <w:r>
        <w:rPr>
          <w:rFonts w:ascii="Times New Roman" w:hAnsi="Times New Roman" w:cs="Times New Roman"/>
          <w:sz w:val="28"/>
          <w:szCs w:val="28"/>
        </w:rPr>
        <w:t>ний</w:t>
      </w:r>
      <w:r w:rsidRPr="001B510D">
        <w:rPr>
          <w:rFonts w:ascii="Times New Roman" w:hAnsi="Times New Roman" w:cs="Times New Roman"/>
          <w:sz w:val="28"/>
          <w:szCs w:val="28"/>
        </w:rPr>
        <w:t xml:space="preserve"> шляхом зміни повного найменування СТЕПНОГІРСЬКОЇ ЗАГАЛЬНООСВІТНЬОЇ ШКОЛИ І-ІІІ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1B510D">
        <w:rPr>
          <w:rFonts w:ascii="Times New Roman" w:hAnsi="Times New Roman" w:cs="Times New Roman"/>
          <w:sz w:val="28"/>
          <w:szCs w:val="28"/>
        </w:rPr>
        <w:t>01.02.2005р. № 10801050001000096.</w:t>
      </w:r>
    </w:p>
    <w:p w:rsidR="00B348D2" w:rsidRPr="001B510D" w:rsidRDefault="00B348D2"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B348D2" w:rsidRPr="001B510D" w:rsidRDefault="00B348D2"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1.3. Засновником навчального закладу є Василівська районна рада Запорізької області.</w:t>
      </w:r>
    </w:p>
    <w:p w:rsidR="00B348D2" w:rsidRPr="001B510D" w:rsidRDefault="00B348D2"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B348D2" w:rsidRPr="001B510D" w:rsidRDefault="00B348D2"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B348D2" w:rsidRPr="001B510D" w:rsidRDefault="00B348D2"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1.6. Повне найменування: </w:t>
      </w:r>
    </w:p>
    <w:p w:rsidR="00B348D2" w:rsidRPr="001B510D" w:rsidRDefault="00B348D2"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українською мовою: КОМУНАЛЬНИЙ ЗАКЛАД «СТЕПНОГІРСЬКА ЗАГАЛЬНООСВІТНЯ ШКОЛА І-ІІІ СТУПЕНІВ» ВАСИЛІВСЬКОЇ РАЙОННОЇ РАДИ ЗАПОРІЗЬКОЇ ОБЛАСТІ;</w:t>
      </w:r>
    </w:p>
    <w:p w:rsidR="00B348D2" w:rsidRPr="001B510D" w:rsidRDefault="00B348D2"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російською мовою: КОМУНАЛЬНОЕ ЗАВЕДЕНИЕ «СТЕПНОГОРСКАЯ ОБЩЕОБРАЗОВАТЕЛЬНАЯ ШКОЛА І-ІІІ СТУПЕНЕЙ» ВАСИЛЬЕВСКОГО РАЙОННОГО СОВЕТА ЗАПОРОЖСКОЙ ОБЛАСТИ.</w:t>
      </w:r>
    </w:p>
    <w:p w:rsidR="00B348D2" w:rsidRPr="001B510D" w:rsidRDefault="00B348D2"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Скорочене найменування :</w:t>
      </w:r>
    </w:p>
    <w:p w:rsidR="00B348D2" w:rsidRPr="001B510D" w:rsidRDefault="00B348D2"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українською мовою: КЗ «Степногірська ЗОШ І-ІІІ ст.»ВРР ЗО</w:t>
      </w:r>
    </w:p>
    <w:p w:rsidR="00B348D2" w:rsidRPr="001B510D" w:rsidRDefault="00B348D2"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російською мовою: КЗ «Степногорская ООШ І-ІІІ ст.» ВРС ЗО</w:t>
      </w:r>
    </w:p>
    <w:p w:rsidR="00B348D2" w:rsidRDefault="00B348D2"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1.7. Юридична адреса навчального закладу: 71611, Запорізька область, Василівський район, смт. Степногірськ, вул. Лесі Українки, 2</w:t>
      </w:r>
      <w:r>
        <w:rPr>
          <w:rFonts w:ascii="Times New Roman" w:hAnsi="Times New Roman" w:cs="Times New Roman"/>
          <w:sz w:val="28"/>
          <w:szCs w:val="28"/>
        </w:rPr>
        <w:t>.</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B348D2" w:rsidRPr="00D5692B" w:rsidRDefault="00B348D2" w:rsidP="001B510D">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B348D2" w:rsidRPr="00D5692B" w:rsidRDefault="00B348D2"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B348D2" w:rsidRPr="00D5692B" w:rsidRDefault="00B348D2" w:rsidP="001B510D">
      <w:pPr>
        <w:jc w:val="both"/>
        <w:rPr>
          <w:rFonts w:ascii="Times New Roman" w:hAnsi="Times New Roman" w:cs="Times New Roman"/>
          <w:spacing w:val="-11"/>
          <w:sz w:val="28"/>
          <w:szCs w:val="28"/>
        </w:rPr>
      </w:pPr>
    </w:p>
    <w:p w:rsidR="00B348D2" w:rsidRPr="00215BB2" w:rsidRDefault="00B348D2" w:rsidP="001B510D">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B348D2" w:rsidRPr="00215BB2" w:rsidRDefault="00B348D2" w:rsidP="001B510D">
      <w:pPr>
        <w:jc w:val="both"/>
        <w:rPr>
          <w:rFonts w:ascii="Times New Roman" w:hAnsi="Times New Roman" w:cs="Times New Roman"/>
          <w:sz w:val="28"/>
          <w:szCs w:val="28"/>
        </w:rPr>
      </w:pP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B348D2" w:rsidRPr="00215BB2" w:rsidRDefault="00B348D2" w:rsidP="001B510D">
      <w:pPr>
        <w:jc w:val="both"/>
        <w:rPr>
          <w:rFonts w:ascii="Times New Roman" w:hAnsi="Times New Roman" w:cs="Times New Roman"/>
          <w:sz w:val="28"/>
          <w:szCs w:val="28"/>
        </w:rPr>
      </w:pPr>
    </w:p>
    <w:p w:rsidR="00B348D2" w:rsidRPr="00215BB2" w:rsidRDefault="00B348D2" w:rsidP="001B510D">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B348D2" w:rsidRPr="00215BB2" w:rsidRDefault="00B348D2" w:rsidP="001B510D">
      <w:pPr>
        <w:jc w:val="both"/>
        <w:rPr>
          <w:rFonts w:ascii="Times New Roman" w:hAnsi="Times New Roman" w:cs="Times New Roman"/>
          <w:sz w:val="28"/>
          <w:szCs w:val="28"/>
        </w:rPr>
      </w:pP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B348D2" w:rsidRPr="00215BB2" w:rsidRDefault="00B348D2"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B348D2" w:rsidRPr="00215BB2" w:rsidRDefault="00B348D2"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B348D2" w:rsidRPr="00215BB2" w:rsidRDefault="00B348D2"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B348D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B348D2" w:rsidRPr="00215BB2" w:rsidRDefault="00B348D2" w:rsidP="001B510D">
      <w:pPr>
        <w:jc w:val="both"/>
        <w:rPr>
          <w:rFonts w:ascii="Times New Roman" w:hAnsi="Times New Roman" w:cs="Times New Roman"/>
          <w:sz w:val="28"/>
          <w:szCs w:val="28"/>
        </w:rPr>
      </w:pPr>
    </w:p>
    <w:p w:rsidR="00B348D2" w:rsidRPr="00215BB2" w:rsidRDefault="00B348D2" w:rsidP="001B510D">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B348D2" w:rsidRPr="00215BB2" w:rsidRDefault="00B348D2" w:rsidP="001B510D">
      <w:pPr>
        <w:jc w:val="both"/>
        <w:rPr>
          <w:rFonts w:ascii="Times New Roman" w:hAnsi="Times New Roman" w:cs="Times New Roman"/>
          <w:sz w:val="28"/>
          <w:szCs w:val="28"/>
        </w:rPr>
      </w:pP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B348D2" w:rsidRPr="00215BB2" w:rsidRDefault="00B348D2"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B348D2" w:rsidRPr="00215BB2" w:rsidRDefault="00B348D2"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B348D2" w:rsidRPr="00215BB2" w:rsidRDefault="00B348D2" w:rsidP="001B510D">
      <w:pPr>
        <w:jc w:val="both"/>
        <w:rPr>
          <w:rFonts w:ascii="Times New Roman" w:hAnsi="Times New Roman" w:cs="Times New Roman"/>
          <w:sz w:val="28"/>
          <w:szCs w:val="28"/>
        </w:rPr>
      </w:pPr>
    </w:p>
    <w:p w:rsidR="00B348D2" w:rsidRPr="001D561E" w:rsidRDefault="00B348D2" w:rsidP="001B510D">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B348D2" w:rsidRPr="001D561E" w:rsidRDefault="00B348D2" w:rsidP="001B510D">
      <w:pPr>
        <w:jc w:val="both"/>
        <w:rPr>
          <w:rFonts w:ascii="Times New Roman" w:hAnsi="Times New Roman" w:cs="Times New Roman"/>
          <w:sz w:val="28"/>
          <w:szCs w:val="28"/>
        </w:rPr>
      </w:pPr>
    </w:p>
    <w:p w:rsidR="00B348D2" w:rsidRPr="001D561E" w:rsidRDefault="00B348D2" w:rsidP="001B510D">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B348D2" w:rsidRPr="001D561E" w:rsidRDefault="00B348D2" w:rsidP="001B510D">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B348D2" w:rsidRPr="001D561E" w:rsidRDefault="00B348D2" w:rsidP="001B510D">
      <w:pPr>
        <w:jc w:val="both"/>
        <w:rPr>
          <w:rFonts w:ascii="Times New Roman" w:hAnsi="Times New Roman" w:cs="Times New Roman"/>
          <w:sz w:val="28"/>
          <w:szCs w:val="28"/>
        </w:rPr>
      </w:pPr>
    </w:p>
    <w:p w:rsidR="00B348D2" w:rsidRPr="001D561E" w:rsidRDefault="00B348D2" w:rsidP="001B510D">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B348D2" w:rsidRPr="001D561E" w:rsidRDefault="00B348D2" w:rsidP="001B510D">
      <w:pPr>
        <w:jc w:val="both"/>
        <w:rPr>
          <w:rFonts w:ascii="Times New Roman" w:hAnsi="Times New Roman" w:cs="Times New Roman"/>
          <w:sz w:val="28"/>
          <w:szCs w:val="28"/>
        </w:rPr>
      </w:pPr>
    </w:p>
    <w:p w:rsidR="00B348D2" w:rsidRPr="001D561E" w:rsidRDefault="00B348D2" w:rsidP="001B510D">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B348D2" w:rsidRPr="001D561E" w:rsidRDefault="00B348D2" w:rsidP="001B510D">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B348D2" w:rsidRPr="001D561E" w:rsidRDefault="00B348D2" w:rsidP="001B510D">
      <w:pPr>
        <w:jc w:val="both"/>
        <w:rPr>
          <w:rFonts w:ascii="Times New Roman" w:hAnsi="Times New Roman" w:cs="Times New Roman"/>
          <w:sz w:val="28"/>
          <w:szCs w:val="28"/>
        </w:rPr>
      </w:pPr>
    </w:p>
    <w:p w:rsidR="00B348D2" w:rsidRPr="001D561E" w:rsidRDefault="00B348D2" w:rsidP="001B510D">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B348D2" w:rsidRPr="001D561E" w:rsidRDefault="00B348D2" w:rsidP="001B510D">
      <w:pPr>
        <w:jc w:val="both"/>
        <w:rPr>
          <w:rFonts w:ascii="Times New Roman" w:hAnsi="Times New Roman" w:cs="Times New Roman"/>
          <w:sz w:val="28"/>
          <w:szCs w:val="28"/>
        </w:rPr>
      </w:pPr>
    </w:p>
    <w:p w:rsidR="00B348D2" w:rsidRPr="001D561E" w:rsidRDefault="00B348D2" w:rsidP="001B510D">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B348D2" w:rsidRPr="001D561E" w:rsidRDefault="00B348D2" w:rsidP="001B510D">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B348D2" w:rsidRPr="001D561E" w:rsidRDefault="00B348D2" w:rsidP="001B510D">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B348D2" w:rsidRPr="001D561E" w:rsidRDefault="00B348D2" w:rsidP="001B510D">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B348D2" w:rsidRPr="001D561E" w:rsidRDefault="00B348D2" w:rsidP="001B510D">
      <w:pPr>
        <w:jc w:val="both"/>
        <w:rPr>
          <w:rFonts w:ascii="Times New Roman" w:hAnsi="Times New Roman" w:cs="Times New Roman"/>
          <w:sz w:val="28"/>
          <w:szCs w:val="28"/>
        </w:rPr>
      </w:pPr>
    </w:p>
    <w:p w:rsidR="00B348D2" w:rsidRPr="001D561E" w:rsidRDefault="00B348D2" w:rsidP="001B510D">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B348D2" w:rsidRPr="001D561E" w:rsidRDefault="00B348D2" w:rsidP="001B510D">
      <w:pPr>
        <w:jc w:val="both"/>
        <w:rPr>
          <w:rFonts w:ascii="Times New Roman" w:hAnsi="Times New Roman" w:cs="Times New Roman"/>
          <w:sz w:val="28"/>
          <w:szCs w:val="28"/>
        </w:rPr>
      </w:pP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B348D2" w:rsidRPr="001D561E" w:rsidRDefault="00B348D2"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B348D2" w:rsidRPr="001D561E" w:rsidRDefault="00B348D2"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B348D2" w:rsidRPr="001D561E" w:rsidRDefault="00B348D2"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B348D2" w:rsidRPr="001D561E" w:rsidRDefault="00B348D2"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B348D2" w:rsidRPr="001D561E" w:rsidRDefault="00B348D2"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B348D2" w:rsidRPr="001D561E" w:rsidRDefault="00B348D2"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B348D2" w:rsidRDefault="00B348D2" w:rsidP="001B510D">
      <w:pPr>
        <w:jc w:val="both"/>
        <w:rPr>
          <w:rFonts w:ascii="Times New Roman" w:hAnsi="Times New Roman" w:cs="Times New Roman"/>
          <w:sz w:val="28"/>
          <w:szCs w:val="28"/>
        </w:rPr>
      </w:pPr>
    </w:p>
    <w:p w:rsidR="00B348D2" w:rsidRPr="00EC444B" w:rsidRDefault="00B348D2" w:rsidP="001B510D">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B348D2" w:rsidRPr="00EC444B" w:rsidRDefault="00B348D2" w:rsidP="001B510D">
      <w:pPr>
        <w:pStyle w:val="NormalWeb"/>
        <w:spacing w:after="0"/>
        <w:ind w:firstLine="798"/>
        <w:jc w:val="both"/>
        <w:rPr>
          <w:sz w:val="28"/>
          <w:szCs w:val="28"/>
          <w:lang w:val="uk-UA"/>
        </w:rPr>
      </w:pPr>
    </w:p>
    <w:p w:rsidR="00B348D2" w:rsidRPr="00EC444B" w:rsidRDefault="00B348D2" w:rsidP="001B510D">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B348D2" w:rsidRPr="00D5692B" w:rsidRDefault="00B348D2" w:rsidP="001B510D">
      <w:pPr>
        <w:jc w:val="both"/>
      </w:pPr>
    </w:p>
    <w:p w:rsidR="00B348D2" w:rsidRPr="001B510D" w:rsidRDefault="00B348D2"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 </w:t>
      </w:r>
    </w:p>
    <w:sectPr w:rsidR="00B348D2" w:rsidRPr="001B510D"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B510D"/>
    <w:rsid w:val="001D3E80"/>
    <w:rsid w:val="001D561E"/>
    <w:rsid w:val="001D73D1"/>
    <w:rsid w:val="001E4EB0"/>
    <w:rsid w:val="001E6F25"/>
    <w:rsid w:val="001E796C"/>
    <w:rsid w:val="002057DD"/>
    <w:rsid w:val="00215BB2"/>
    <w:rsid w:val="00217376"/>
    <w:rsid w:val="0023297D"/>
    <w:rsid w:val="00274DC8"/>
    <w:rsid w:val="00281B5F"/>
    <w:rsid w:val="00295665"/>
    <w:rsid w:val="002A14A2"/>
    <w:rsid w:val="002C186E"/>
    <w:rsid w:val="002F6997"/>
    <w:rsid w:val="00313D99"/>
    <w:rsid w:val="0038726C"/>
    <w:rsid w:val="003B3163"/>
    <w:rsid w:val="003F7CB8"/>
    <w:rsid w:val="00441F3C"/>
    <w:rsid w:val="00443327"/>
    <w:rsid w:val="004679E2"/>
    <w:rsid w:val="004747B2"/>
    <w:rsid w:val="004A16E8"/>
    <w:rsid w:val="004A28E6"/>
    <w:rsid w:val="004B1E02"/>
    <w:rsid w:val="004D3A1D"/>
    <w:rsid w:val="004E7A18"/>
    <w:rsid w:val="00521C55"/>
    <w:rsid w:val="00525214"/>
    <w:rsid w:val="005476A3"/>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2609"/>
    <w:rsid w:val="006B615C"/>
    <w:rsid w:val="006C589C"/>
    <w:rsid w:val="00705EAF"/>
    <w:rsid w:val="0075575A"/>
    <w:rsid w:val="0077459C"/>
    <w:rsid w:val="007A4515"/>
    <w:rsid w:val="007B1DCA"/>
    <w:rsid w:val="007F06A6"/>
    <w:rsid w:val="00827591"/>
    <w:rsid w:val="00845884"/>
    <w:rsid w:val="008508BE"/>
    <w:rsid w:val="008541FD"/>
    <w:rsid w:val="00861BDD"/>
    <w:rsid w:val="00863129"/>
    <w:rsid w:val="008922D1"/>
    <w:rsid w:val="008B0CEB"/>
    <w:rsid w:val="008D2046"/>
    <w:rsid w:val="008E2709"/>
    <w:rsid w:val="008F405B"/>
    <w:rsid w:val="008F7C49"/>
    <w:rsid w:val="009040B6"/>
    <w:rsid w:val="009173E5"/>
    <w:rsid w:val="00936A30"/>
    <w:rsid w:val="0096043B"/>
    <w:rsid w:val="009709B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348D2"/>
    <w:rsid w:val="00B62AA3"/>
    <w:rsid w:val="00B62B64"/>
    <w:rsid w:val="00B84471"/>
    <w:rsid w:val="00BA69FA"/>
    <w:rsid w:val="00BB3D1E"/>
    <w:rsid w:val="00BE49F9"/>
    <w:rsid w:val="00C01E99"/>
    <w:rsid w:val="00C473A2"/>
    <w:rsid w:val="00CC0486"/>
    <w:rsid w:val="00D1760A"/>
    <w:rsid w:val="00D17CFF"/>
    <w:rsid w:val="00D2010F"/>
    <w:rsid w:val="00D249DB"/>
    <w:rsid w:val="00D55D5C"/>
    <w:rsid w:val="00D5692B"/>
    <w:rsid w:val="00DA6987"/>
    <w:rsid w:val="00DA6BAC"/>
    <w:rsid w:val="00DE435C"/>
    <w:rsid w:val="00DF4B64"/>
    <w:rsid w:val="00E201BA"/>
    <w:rsid w:val="00E44052"/>
    <w:rsid w:val="00E47B27"/>
    <w:rsid w:val="00E54709"/>
    <w:rsid w:val="00EC1A21"/>
    <w:rsid w:val="00EC444B"/>
    <w:rsid w:val="00F16C09"/>
    <w:rsid w:val="00F17CC7"/>
    <w:rsid w:val="00F22E4B"/>
    <w:rsid w:val="00F2367C"/>
    <w:rsid w:val="00F47075"/>
    <w:rsid w:val="00F67EDD"/>
    <w:rsid w:val="00F711B0"/>
    <w:rsid w:val="00F74A54"/>
    <w:rsid w:val="00FB053D"/>
    <w:rsid w:val="00FD25D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1D3E80"/>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18</Pages>
  <Words>6408</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2013-09-24T12:23:00Z</dcterms:created>
  <dcterms:modified xsi:type="dcterms:W3CDTF">2013-09-27T10:05:00Z</dcterms:modified>
</cp:coreProperties>
</file>